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37603520" name="019dde8e-ece0-76d9-930f-dda1715bcba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2189156" name="019dde8e-ece0-76d9-930f-dda1715bcba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Eingang/ Küche / 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8789706" name="019dde99-0ba7-77f5-be0e-bd04c64fb19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4347419" name="019dde99-0ba7-77f5-be0e-bd04c64fb19d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42943296" name="019ddea3-5494-7afc-908e-9c090fe529a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40733763" name="019ddea3-5494-7afc-908e-9c090fe529a1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19823058" name="019ddea8-a9b6-75f3-8cfd-0270123c6b7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3901007" name="019ddea8-a9b6-75f3-8cfd-0270123c6b76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8043257" name="019ddeb8-81e0-7f01-b5c8-e15e0b2dbb4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6468047" name="019ddeb8-81e0-7f01-b5c8-e15e0b2dbb44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48270636" name="019dde90-d7a6-7bed-8c76-53d55166d1a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1334976" name="019dde90-d7a6-7bed-8c76-53d55166d1a1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Eingang/ Küche / 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55500578" name="019dde96-becf-7cbe-8591-978421fcab8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9351897" name="019dde96-becf-7cbe-8591-978421fcab8b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26800726" name="019ddeac-bff1-7bdd-9271-691a96f1682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0755599" name="019ddeac-bff1-7bdd-9271-691a96f16828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29663790" name="019ddeb9-ffd3-747b-8163-018a44e6f92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5253113" name="019ddeb9-ffd3-747b-8163-018a44e6f924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Eingang/ Küche / 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10128671" name="019ddea0-ee5e-7583-b242-d296aea19df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96238613" name="019ddea0-ee5e-7583-b242-d296aea19dff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86428801" name="019ddea9-4335-73d2-8e3b-8cf2fc3382d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2375639" name="019ddea9-4335-73d2-8e3b-8cf2fc3382db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98075563" name="019ddeb3-f497-742e-83f6-875b35c5bf2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6457020" name="019ddeb3-f497-742e-83f6-875b35c5bf24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EG/DG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84580544" name="019ddec2-8c57-7dbb-a265-cf2a4196ccc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6920981" name="019ddec2-8c57-7dbb-a265-cf2a4196cccd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Eingang/ Küche / 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31829139" name="019ddea1-a145-7c6e-99b3-f71efca4aee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9371642" name="019ddea1-a145-7c6e-99b3-f71efca4aee0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80391745" name="019ddeb5-09ab-7147-9edf-616d073230b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0960220" name="019ddeb5-09ab-7147-9edf-616d073230b8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24539177" name="019ddec0-444c-70aa-a06f-4e74df007c9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5926635" name="019ddec0-444c-70aa-a06f-4e74df007c9e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Treppenhaus </w:t>
            </w:r>
          </w:p>
          <w:p>
            <w:pPr>
              <w:spacing w:before="0" w:after="0" w:line="240" w:lineRule="auto"/>
            </w:pPr>
            <w:r>
              <w:t>UG- DG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56052002" name="019dde94-7a80-7d06-a4d5-df4d5940e17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41708290" name="019dde94-7a80-7d06-a4d5-df4d5940e172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Büro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73061593" name="019ddea4-9e06-72d1-a50d-e86716af4df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9321738" name="019ddea4-9e06-72d1-a50d-e86716af4df6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Gang / Schlafzimmer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35861109" name="019ddeb1-b69c-7b71-b015-d89e1b48ff5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795605" name="019ddeb1-b69c-7b71-b015-d89e1b48ff53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Technikraum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Elektrotableau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65267371" name="019dde8d-0dff-76c0-b028-c872327cc0e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0015629" name="019dde8d-0dff-76c0-b028-c872327cc0e5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UG-DG</w:t>
            </w:r>
          </w:p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25441689" name="019dde93-2387-7358-9017-f18699c3274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7825799" name="019dde93-2387-7358-9017-f18699c3274b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25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Zunftgässli 1B, 6331 Hünenberg</w:t>
          </w:r>
        </w:p>
        <w:p>
          <w:pPr>
            <w:spacing w:before="0" w:after="0"/>
          </w:pPr>
          <w:r>
            <w:t>DN 886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footer.xml" Type="http://schemas.openxmlformats.org/officeDocument/2006/relationships/footer" Id="rId25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